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Boiler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Boiler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43361349" name="019ed9ba-3885-7153-ad84-a10674cc0e5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0800971" name="019ed9ba-3885-7153-ad84-a10674cc0e5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904081432" name="019ed9ba-cffe-705a-9e90-349637ed7c9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2136181" name="019ed9ba-cffe-705a-9e90-349637ed7c9a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Keller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753897137" name="019ed9bc-ac78-79a2-ba2f-aae07c8969f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2052684" name="019ed9bc-ac78-79a2-ba2f-aae07c8969f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337972" name="019ed9bd-815b-7f3d-b79e-a6a34bd08e9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16103405" name="019ed9bd-815b-7f3d-b79e-a6a34bd08e9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Asbest Schnur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68878169" name="019ed9dd-0f0b-724b-baab-cd50fcdd800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6770629" name="019ed9dd-0f0b-724b-baab-cd50fcdd800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635432738" name="019ed9dd-795e-720c-bd48-cb86d741c6d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0519023" name="019ed9dd-795e-720c-bd48-cb86d741c6d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Boden/ Wand/ 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Nach 1990 erstellt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86828066" name="019ed9ef-b2f1-726e-a865-9deac76993a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6540492" name="019ed9ef-b2f1-726e-a865-9deac76993a4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135853424" name="019ed9ef-d4f3-78ff-8193-2057860e3f9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1306260" name="019ed9ef-d4f3-78ff-8193-2057860e3f90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60037238" name="019ed9f1-731b-7aaf-88b1-3877aefe9ce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82601299" name="019ed9f1-731b-7aaf-88b1-3877aefe9ced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67544046" name="019ed9f2-274c-71e8-af6c-73a5e844f7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41983815" name="019ed9f2-274c-71e8-af6c-73a5e844f79f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602491016" name="019ed9f6-bf41-78e9-9f83-b37c4ef17a5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42437060" name="019ed9f6-bf41-78e9-9f83-b37c4ef17a5b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20923906" name="019ed9f7-51b8-7a30-91cf-8938a24db69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5188340" name="019ed9f7-51b8-7a30-91cf-8938a24db691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Blumenweg 1, 8956 Killwangen</w:t>
          </w:r>
        </w:p>
        <w:p>
          <w:pPr>
            <w:spacing w:before="0" w:after="0"/>
          </w:pPr>
          <w:r>
            <w:t>DN 999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